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06405770" name="8ae4bfa0-298d-11f0-b774-f3886997a9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8681267" name="8ae4bfa0-298d-11f0-b774-f3886997a93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2418919" name="9371c640-298d-11f0-a38c-7767b15da6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2392970" name="9371c640-298d-11f0-a38c-7767b15da62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Fensterkitt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3859152" name="b2a0de20-298d-11f0-9a0e-4f4ef574dd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4386639" name="b2a0de20-298d-11f0-9a0e-4f4ef574dd4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1070438" name="bead6e90-298d-11f0-96c3-c3ef3beb95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157684" name="bead6e90-298d-11f0-96c3-c3ef3beb95e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Schlacke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Schlacke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0345168" name="e0772e80-298d-11f0-a0f6-a58c9e91e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0362602" name="e0772e80-298d-11f0-a0f6-a58c9e91e7b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2924702" name="e3ebe2e0-298d-11f0-9dfa-4f661118ce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9726451" name="e3ebe2e0-298d-11f0-9dfa-4f661118ceb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Abflussrohr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3603285" name="f9bd0f90-298d-11f0-b10a-791a493d903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760814" name="f9bd0f90-298d-11f0-b10a-791a493d903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2783249" name="fe723330-298d-11f0-808e-0feb26e68f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7029063" name="fe723330-298d-11f0-808e-0feb26e68f4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0082143" name="b2880550-2995-11f0-b510-0316e11100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454091" name="b2880550-2995-11f0-b510-0316e111002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8583800" name="b699bd00-2995-11f0-8265-475e41cb54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6654161" name="b699bd00-2995-11f0-8265-475e41cb547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7311028" name="a4d4a5e0-2999-11f0-a716-f7289db5da2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2220832" name="a4d4a5e0-2999-11f0-a716-f7289db5da2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991272" name="a77d57b0-2999-11f0-bbc3-dfdead46106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329814" name="a77d57b0-2999-11f0-bbc3-dfdead46106f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Hubstrasse 20, 8560 Märstetten</w:t>
          </w:r>
        </w:p>
        <w:p>
          <w:pPr>
            <w:spacing w:before="0" w:after="0"/>
          </w:pPr>
          <w:r>
            <w:t>265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